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E722C" w14:textId="77777777" w:rsidR="001D71A3" w:rsidRPr="00123FC5" w:rsidRDefault="00000000">
      <w:pPr>
        <w:jc w:val="center"/>
      </w:pPr>
      <w:r w:rsidRPr="00123FC5">
        <w:rPr>
          <w:rFonts w:eastAsia="Times New Roman" w:cs="Times New Roman"/>
          <w:b/>
          <w:sz w:val="24"/>
        </w:rPr>
        <w:t>OŚWIADCZENIE Z ART. 125 UST. 1 USTAWY PZP</w:t>
      </w:r>
    </w:p>
    <w:p w14:paraId="6EAEE171" w14:textId="77777777" w:rsidR="001D71A3" w:rsidRPr="00123FC5" w:rsidRDefault="00000000">
      <w:pPr>
        <w:spacing w:after="80"/>
        <w:jc w:val="center"/>
      </w:pPr>
      <w:r w:rsidRPr="00123FC5">
        <w:rPr>
          <w:rFonts w:eastAsia="Times New Roman" w:cs="Times New Roman"/>
          <w:i/>
          <w:sz w:val="17"/>
        </w:rPr>
        <w:t>Wstępne potwierdzenie braku podstaw wykluczenia i spełniania warunków udziału</w:t>
      </w:r>
    </w:p>
    <w:p w14:paraId="460B95A0" w14:textId="77777777" w:rsidR="001D71A3" w:rsidRPr="00123FC5" w:rsidRDefault="00000000">
      <w:pPr>
        <w:spacing w:after="120"/>
        <w:jc w:val="center"/>
      </w:pPr>
      <w:r w:rsidRPr="00123FC5">
        <w:rPr>
          <w:rFonts w:eastAsia="Times New Roman" w:cs="Times New Roman"/>
          <w:b/>
          <w:sz w:val="16"/>
        </w:rPr>
        <w:t>„Zaprojektowanie, dostawa i montaż scenografii do Centrów Edukacji Bezpieczeństwa dla dzieci w Chojnowie oraz Legnicy dla KM PSP w Legnicy.”</w:t>
      </w:r>
      <w:r w:rsidRPr="00123FC5">
        <w:rPr>
          <w:rFonts w:eastAsia="Times New Roman" w:cs="Times New Roman"/>
          <w:b/>
          <w:sz w:val="16"/>
        </w:rPr>
        <w:br/>
        <w:t>Oznaczenie postępowania: MT.2370.02.2026</w:t>
      </w:r>
    </w:p>
    <w:p w14:paraId="4577F26B" w14:textId="77777777" w:rsidR="001D71A3" w:rsidRPr="00123FC5" w:rsidRDefault="00000000">
      <w:r w:rsidRPr="00123FC5">
        <w:rPr>
          <w:rFonts w:eastAsia="Times New Roman" w:cs="Times New Roman"/>
          <w:b/>
        </w:rPr>
        <w:t xml:space="preserve">Nazwa / firma: </w:t>
      </w:r>
      <w:r w:rsidRPr="00123FC5">
        <w:rPr>
          <w:rFonts w:eastAsia="Times New Roman" w:cs="Times New Roman"/>
        </w:rPr>
        <w:t>...............................................................................................</w:t>
      </w:r>
    </w:p>
    <w:p w14:paraId="259BBDCD" w14:textId="77777777" w:rsidR="001D71A3" w:rsidRPr="00123FC5" w:rsidRDefault="00000000">
      <w:r w:rsidRPr="00123FC5">
        <w:rPr>
          <w:rFonts w:eastAsia="Times New Roman" w:cs="Times New Roman"/>
          <w:b/>
        </w:rPr>
        <w:t xml:space="preserve">Adres: </w:t>
      </w:r>
      <w:r w:rsidRPr="00123FC5">
        <w:rPr>
          <w:rFonts w:eastAsia="Times New Roman" w:cs="Times New Roman"/>
        </w:rPr>
        <w:t>...............................................................................................</w:t>
      </w:r>
    </w:p>
    <w:p w14:paraId="62CD2D86" w14:textId="39B9B43D" w:rsidR="001D71A3" w:rsidRPr="00123FC5" w:rsidRDefault="00000000">
      <w:r w:rsidRPr="00123FC5">
        <w:rPr>
          <w:rFonts w:eastAsia="Times New Roman" w:cs="Times New Roman"/>
          <w:b/>
        </w:rPr>
        <w:t xml:space="preserve">NIP: </w:t>
      </w:r>
      <w:r w:rsidRPr="00123FC5">
        <w:rPr>
          <w:rFonts w:eastAsia="Times New Roman" w:cs="Times New Roman"/>
        </w:rPr>
        <w:t>...................................................................................</w:t>
      </w:r>
      <w:r w:rsidR="00020AD0">
        <w:rPr>
          <w:rFonts w:eastAsia="Times New Roman" w:cs="Times New Roman"/>
        </w:rPr>
        <w:t>.</w:t>
      </w:r>
      <w:r w:rsidRPr="00123FC5">
        <w:rPr>
          <w:rFonts w:eastAsia="Times New Roman" w:cs="Times New Roman"/>
        </w:rPr>
        <w:t>............</w:t>
      </w:r>
    </w:p>
    <w:p w14:paraId="74585587" w14:textId="77777777" w:rsidR="001D71A3" w:rsidRPr="00123FC5" w:rsidRDefault="00000000">
      <w:r w:rsidRPr="00123FC5">
        <w:rPr>
          <w:rFonts w:eastAsia="Times New Roman" w:cs="Times New Roman"/>
          <w:b/>
        </w:rPr>
        <w:t xml:space="preserve">REGON / KRS / CEIDG: </w:t>
      </w:r>
      <w:r w:rsidRPr="00123FC5">
        <w:rPr>
          <w:rFonts w:eastAsia="Times New Roman" w:cs="Times New Roman"/>
        </w:rPr>
        <w:t>...............................................................................................</w:t>
      </w:r>
    </w:p>
    <w:p w14:paraId="7BD612CD" w14:textId="77777777" w:rsidR="001D71A3" w:rsidRPr="00123FC5" w:rsidRDefault="00000000">
      <w:r w:rsidRPr="00123FC5">
        <w:rPr>
          <w:rFonts w:eastAsia="Times New Roman" w:cs="Times New Roman"/>
          <w:sz w:val="17"/>
        </w:rPr>
        <w:t>Status podmiotu: [ ] Wykonawca   [ ] członek konsorcjum   [ ] podmiot udostępniający zasoby</w:t>
      </w:r>
    </w:p>
    <w:p w14:paraId="5E9C3EED" w14:textId="77777777" w:rsidR="001D71A3" w:rsidRPr="00123FC5" w:rsidRDefault="00000000">
      <w:pPr>
        <w:pStyle w:val="FormHeading"/>
        <w:rPr>
          <w:lang w:val="pl-PL"/>
        </w:rPr>
      </w:pPr>
      <w:r w:rsidRPr="00123FC5">
        <w:rPr>
          <w:lang w:val="pl-PL"/>
        </w:rPr>
        <w:t>I. Brak podstaw wykluczenia</w:t>
      </w:r>
    </w:p>
    <w:p w14:paraId="2B26FF10" w14:textId="77777777" w:rsidR="001D71A3" w:rsidRPr="00123FC5" w:rsidRDefault="00000000">
      <w:r w:rsidRPr="00123FC5">
        <w:rPr>
          <w:rFonts w:eastAsia="Times New Roman" w:cs="Times New Roman"/>
          <w:sz w:val="16"/>
        </w:rPr>
        <w:t xml:space="preserve">Oświadczam, że wobec podmiotu składającego niniejsze oświadczenie nie zachodzą podstawy wykluczenia określone w art. 108 ust. 1 ustawy </w:t>
      </w:r>
      <w:proofErr w:type="spellStart"/>
      <w:r w:rsidRPr="00123FC5">
        <w:rPr>
          <w:rFonts w:eastAsia="Times New Roman" w:cs="Times New Roman"/>
          <w:sz w:val="16"/>
        </w:rPr>
        <w:t>Pzp</w:t>
      </w:r>
      <w:proofErr w:type="spellEnd"/>
      <w:r w:rsidRPr="00123FC5">
        <w:rPr>
          <w:rFonts w:eastAsia="Times New Roman" w:cs="Times New Roman"/>
          <w:sz w:val="16"/>
        </w:rPr>
        <w:t xml:space="preserve">, art. 109 ust. 1 pkt 4 ustawy </w:t>
      </w:r>
      <w:proofErr w:type="spellStart"/>
      <w:r w:rsidRPr="00123FC5">
        <w:rPr>
          <w:rFonts w:eastAsia="Times New Roman" w:cs="Times New Roman"/>
          <w:sz w:val="16"/>
        </w:rPr>
        <w:t>Pzp</w:t>
      </w:r>
      <w:proofErr w:type="spellEnd"/>
      <w:r w:rsidRPr="00123FC5">
        <w:rPr>
          <w:rFonts w:eastAsia="Times New Roman" w:cs="Times New Roman"/>
          <w:sz w:val="16"/>
        </w:rPr>
        <w:t xml:space="preserve"> oraz zakaz udzielenia zamówienia, o którym mowa w art. 7 ust. 1 ustawy sankcyjnej wskazanej w rozdziale XVI SWZ.</w:t>
      </w:r>
    </w:p>
    <w:p w14:paraId="1213D10C" w14:textId="77777777" w:rsidR="001D71A3" w:rsidRPr="00123FC5" w:rsidRDefault="00000000">
      <w:r w:rsidRPr="00123FC5">
        <w:rPr>
          <w:rFonts w:eastAsia="Times New Roman" w:cs="Times New Roman"/>
          <w:sz w:val="16"/>
        </w:rPr>
        <w:t>[ ] Nie zachodzi żadna z powyższych okoliczności.</w:t>
      </w:r>
    </w:p>
    <w:p w14:paraId="1D4770BC" w14:textId="77777777" w:rsidR="001D71A3" w:rsidRPr="00123FC5" w:rsidRDefault="00000000">
      <w:r w:rsidRPr="00123FC5">
        <w:rPr>
          <w:rFonts w:eastAsia="Times New Roman" w:cs="Times New Roman"/>
          <w:sz w:val="16"/>
        </w:rPr>
        <w:t xml:space="preserve">[ ] Zachodzi podstawa wykluczenia, lecz podmiot korzysta z procedury samooczyszczenia na zasadach art. 110 ust. 2 ustawy </w:t>
      </w:r>
      <w:proofErr w:type="spellStart"/>
      <w:r w:rsidRPr="00123FC5">
        <w:rPr>
          <w:rFonts w:eastAsia="Times New Roman" w:cs="Times New Roman"/>
          <w:sz w:val="16"/>
        </w:rPr>
        <w:t>Pzp</w:t>
      </w:r>
      <w:proofErr w:type="spellEnd"/>
      <w:r w:rsidRPr="00123FC5">
        <w:rPr>
          <w:rFonts w:eastAsia="Times New Roman" w:cs="Times New Roman"/>
          <w:sz w:val="16"/>
        </w:rPr>
        <w:t>. Opis:</w:t>
      </w:r>
    </w:p>
    <w:p w14:paraId="58BC98B0" w14:textId="77777777" w:rsidR="001D71A3" w:rsidRPr="00123FC5" w:rsidRDefault="00000000">
      <w:r w:rsidRPr="00123FC5">
        <w:rPr>
          <w:rFonts w:eastAsia="Times New Roman" w:cs="Times New Roman"/>
          <w:sz w:val="16"/>
        </w:rPr>
        <w:t>.................................................................................................................................................................................</w:t>
      </w:r>
      <w:r w:rsidRPr="00123FC5">
        <w:rPr>
          <w:rFonts w:eastAsia="Times New Roman" w:cs="Times New Roman"/>
          <w:sz w:val="16"/>
        </w:rPr>
        <w:br/>
        <w:t>.................................................................................................................................................................................</w:t>
      </w:r>
    </w:p>
    <w:p w14:paraId="563A8136" w14:textId="77777777" w:rsidR="001D71A3" w:rsidRPr="00123FC5" w:rsidRDefault="00000000">
      <w:pPr>
        <w:pStyle w:val="FormHeading"/>
        <w:rPr>
          <w:lang w:val="pl-PL"/>
        </w:rPr>
      </w:pPr>
      <w:r w:rsidRPr="00123FC5">
        <w:rPr>
          <w:lang w:val="pl-PL"/>
        </w:rPr>
        <w:t>II. Spełnianie warunków udziału</w:t>
      </w:r>
    </w:p>
    <w:p w14:paraId="1D7BD653" w14:textId="77777777" w:rsidR="001D71A3" w:rsidRPr="00123FC5" w:rsidRDefault="00000000">
      <w:pPr>
        <w:spacing w:after="20"/>
      </w:pPr>
      <w:r w:rsidRPr="00123FC5">
        <w:rPr>
          <w:rFonts w:eastAsia="Times New Roman" w:cs="Times New Roman"/>
          <w:sz w:val="16"/>
        </w:rPr>
        <w:t>[ ] środki finansowe lub zdolność kredytowa w wysokości co najmniej 300 000,00 zł</w:t>
      </w:r>
    </w:p>
    <w:p w14:paraId="32DA0299" w14:textId="77777777" w:rsidR="001D71A3" w:rsidRPr="00123FC5" w:rsidRDefault="00000000">
      <w:pPr>
        <w:spacing w:after="20"/>
      </w:pPr>
      <w:r w:rsidRPr="00123FC5">
        <w:rPr>
          <w:rFonts w:eastAsia="Times New Roman" w:cs="Times New Roman"/>
          <w:sz w:val="16"/>
        </w:rPr>
        <w:t>[ ] ubezpieczenie OC na sumę gwarancyjną co najmniej 500 000,00 zł</w:t>
      </w:r>
    </w:p>
    <w:p w14:paraId="70A27641" w14:textId="5CEC467F" w:rsidR="001D71A3" w:rsidRPr="00123FC5" w:rsidRDefault="00000000">
      <w:pPr>
        <w:spacing w:after="20"/>
      </w:pPr>
      <w:r w:rsidRPr="00123FC5">
        <w:rPr>
          <w:rFonts w:eastAsia="Times New Roman" w:cs="Times New Roman"/>
          <w:sz w:val="16"/>
        </w:rPr>
        <w:t>[ ] doświadczenie Wykonawcy – co najmniej trzy realizacje podobne o wartości co najmniej 200 000,00 zł brutto każda, wykonane w okresie ostatnich 4 lat</w:t>
      </w:r>
    </w:p>
    <w:p w14:paraId="239F912E" w14:textId="77777777" w:rsidR="001D71A3" w:rsidRPr="00123FC5" w:rsidRDefault="00000000">
      <w:pPr>
        <w:spacing w:after="20"/>
      </w:pPr>
      <w:r w:rsidRPr="00123FC5">
        <w:rPr>
          <w:rFonts w:eastAsia="Times New Roman" w:cs="Times New Roman"/>
          <w:sz w:val="16"/>
        </w:rPr>
        <w:t>[ ] koordynator projektu – minimum 3 lata doświadczenia w koordynowaniu podobnych realizacji i udział w co najmniej 2 realizacjach podobnych</w:t>
      </w:r>
    </w:p>
    <w:p w14:paraId="3B91450A" w14:textId="77777777" w:rsidR="001D71A3" w:rsidRPr="00123FC5" w:rsidRDefault="00000000">
      <w:pPr>
        <w:spacing w:after="20"/>
      </w:pPr>
      <w:r w:rsidRPr="00123FC5">
        <w:rPr>
          <w:rFonts w:eastAsia="Times New Roman" w:cs="Times New Roman"/>
          <w:sz w:val="16"/>
        </w:rPr>
        <w:t>[ ] projektant w specjalności architektonicznej – jeżeli wymagany</w:t>
      </w:r>
    </w:p>
    <w:p w14:paraId="4F12545E" w14:textId="77777777" w:rsidR="001D71A3" w:rsidRPr="00123FC5" w:rsidRDefault="00000000">
      <w:pPr>
        <w:spacing w:after="20"/>
      </w:pPr>
      <w:r w:rsidRPr="00123FC5">
        <w:rPr>
          <w:rFonts w:eastAsia="Times New Roman" w:cs="Times New Roman"/>
          <w:sz w:val="16"/>
        </w:rPr>
        <w:t>[ ] osoba z uprawnieniami instalacyjnymi elektrycznymi / elektroenergetycznymi – jeżeli wymagana</w:t>
      </w:r>
    </w:p>
    <w:p w14:paraId="0D3B7BC9" w14:textId="77777777" w:rsidR="001D71A3" w:rsidRPr="00123FC5" w:rsidRDefault="00000000">
      <w:pPr>
        <w:spacing w:after="20"/>
      </w:pPr>
      <w:r w:rsidRPr="00123FC5">
        <w:rPr>
          <w:rFonts w:eastAsia="Times New Roman" w:cs="Times New Roman"/>
          <w:sz w:val="16"/>
        </w:rPr>
        <w:t>[ ] specjalista integracji systemów audio-wideo i sterowania</w:t>
      </w:r>
    </w:p>
    <w:p w14:paraId="3E087522" w14:textId="77777777" w:rsidR="001D71A3" w:rsidRPr="00123FC5" w:rsidRDefault="00000000">
      <w:pPr>
        <w:spacing w:after="20"/>
      </w:pPr>
      <w:r w:rsidRPr="00123FC5">
        <w:rPr>
          <w:rFonts w:eastAsia="Times New Roman" w:cs="Times New Roman"/>
          <w:sz w:val="16"/>
        </w:rPr>
        <w:t>[ ] specjalista ds. scenariuszy i treści multimedialnych</w:t>
      </w:r>
    </w:p>
    <w:p w14:paraId="65826C25" w14:textId="77777777" w:rsidR="001D71A3" w:rsidRPr="00123FC5" w:rsidRDefault="00000000">
      <w:pPr>
        <w:spacing w:after="20"/>
      </w:pPr>
      <w:r w:rsidRPr="00123FC5">
        <w:rPr>
          <w:rFonts w:eastAsia="Times New Roman" w:cs="Times New Roman"/>
          <w:sz w:val="16"/>
        </w:rPr>
        <w:t xml:space="preserve">[ ] kwalifikacje elektroenergetyczne do 1 </w:t>
      </w:r>
      <w:proofErr w:type="spellStart"/>
      <w:r w:rsidRPr="00123FC5">
        <w:rPr>
          <w:rFonts w:eastAsia="Times New Roman" w:cs="Times New Roman"/>
          <w:sz w:val="16"/>
        </w:rPr>
        <w:t>kV</w:t>
      </w:r>
      <w:proofErr w:type="spellEnd"/>
      <w:r w:rsidRPr="00123FC5">
        <w:rPr>
          <w:rFonts w:eastAsia="Times New Roman" w:cs="Times New Roman"/>
          <w:sz w:val="16"/>
        </w:rPr>
        <w:t xml:space="preserve"> – eksploatacja (E) i dozór (D)</w:t>
      </w:r>
    </w:p>
    <w:p w14:paraId="577BBCA1" w14:textId="77777777" w:rsidR="001D71A3" w:rsidRPr="00123FC5" w:rsidRDefault="00000000">
      <w:r w:rsidRPr="00123FC5">
        <w:rPr>
          <w:rFonts w:eastAsia="Times New Roman" w:cs="Times New Roman"/>
          <w:i/>
          <w:sz w:val="15"/>
        </w:rPr>
        <w:t>Podmiot udostępniający zasoby potwierdza spełnianie warunków wyłącznie w zakresie zasobów oddawanych Wykonawcy do dyspozycji.</w:t>
      </w:r>
    </w:p>
    <w:p w14:paraId="410049A0" w14:textId="77777777" w:rsidR="001D71A3" w:rsidRPr="00123FC5" w:rsidRDefault="00000000">
      <w:pPr>
        <w:pStyle w:val="FormHeading"/>
        <w:rPr>
          <w:lang w:val="pl-PL"/>
        </w:rPr>
      </w:pPr>
      <w:r w:rsidRPr="00123FC5">
        <w:rPr>
          <w:lang w:val="pl-PL"/>
        </w:rPr>
        <w:t>III. Certyfikat wykonawcy zamówień publicznych – jeżeli dotyczy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253"/>
        <w:gridCol w:w="2255"/>
        <w:gridCol w:w="1971"/>
        <w:gridCol w:w="3377"/>
      </w:tblGrid>
      <w:tr w:rsidR="001D71A3" w:rsidRPr="00123FC5" w14:paraId="50EE40A7" w14:textId="77777777">
        <w:trPr>
          <w:tblHeader/>
          <w:jc w:val="center"/>
        </w:trPr>
        <w:tc>
          <w:tcPr>
            <w:tcW w:w="2268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315507F" w14:textId="77777777" w:rsidR="001D71A3" w:rsidRPr="00123FC5" w:rsidRDefault="00000000">
            <w:pPr>
              <w:spacing w:after="0"/>
              <w:jc w:val="center"/>
            </w:pPr>
            <w:r w:rsidRPr="00123FC5">
              <w:rPr>
                <w:rFonts w:eastAsia="Times New Roman" w:cs="Times New Roman"/>
                <w:b/>
                <w:sz w:val="15"/>
              </w:rPr>
              <w:t>Numer i oznaczenie</w:t>
            </w:r>
          </w:p>
        </w:tc>
        <w:tc>
          <w:tcPr>
            <w:tcW w:w="2268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3BDFC05" w14:textId="77777777" w:rsidR="001D71A3" w:rsidRPr="00123FC5" w:rsidRDefault="00000000">
            <w:pPr>
              <w:spacing w:after="0"/>
              <w:jc w:val="center"/>
            </w:pPr>
            <w:r w:rsidRPr="00123FC5">
              <w:rPr>
                <w:rFonts w:eastAsia="Times New Roman" w:cs="Times New Roman"/>
                <w:b/>
                <w:sz w:val="15"/>
              </w:rPr>
              <w:t>Podmiot certyfikujący</w:t>
            </w:r>
          </w:p>
        </w:tc>
        <w:tc>
          <w:tcPr>
            <w:tcW w:w="1984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A7A042A" w14:textId="77777777" w:rsidR="001D71A3" w:rsidRPr="00123FC5" w:rsidRDefault="00000000">
            <w:pPr>
              <w:spacing w:after="0"/>
              <w:jc w:val="center"/>
            </w:pPr>
            <w:r w:rsidRPr="00123FC5">
              <w:rPr>
                <w:rFonts w:eastAsia="Times New Roman" w:cs="Times New Roman"/>
                <w:b/>
                <w:sz w:val="15"/>
              </w:rPr>
              <w:t>Okres ważności</w:t>
            </w:r>
          </w:p>
        </w:tc>
        <w:tc>
          <w:tcPr>
            <w:tcW w:w="3402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5FE8983" w14:textId="77777777" w:rsidR="001D71A3" w:rsidRPr="00123FC5" w:rsidRDefault="00000000">
            <w:pPr>
              <w:spacing w:after="0"/>
              <w:jc w:val="center"/>
            </w:pPr>
            <w:r w:rsidRPr="00123FC5">
              <w:rPr>
                <w:rFonts w:eastAsia="Times New Roman" w:cs="Times New Roman"/>
                <w:b/>
                <w:sz w:val="15"/>
              </w:rPr>
              <w:t>Zakres objęty certyfikacją</w:t>
            </w:r>
          </w:p>
        </w:tc>
      </w:tr>
      <w:tr w:rsidR="001D71A3" w:rsidRPr="00123FC5" w14:paraId="53352B8F" w14:textId="77777777">
        <w:trPr>
          <w:jc w:val="center"/>
        </w:trPr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F332D3E" w14:textId="77777777" w:rsidR="001D71A3" w:rsidRPr="00123FC5" w:rsidRDefault="001D71A3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95B96EA" w14:textId="77777777" w:rsidR="001D71A3" w:rsidRPr="00123FC5" w:rsidRDefault="001D71A3">
            <w:pPr>
              <w:spacing w:after="0"/>
            </w:pPr>
          </w:p>
        </w:tc>
        <w:tc>
          <w:tcPr>
            <w:tcW w:w="198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9B95E5B" w14:textId="77777777" w:rsidR="001D71A3" w:rsidRPr="00123FC5" w:rsidRDefault="001D71A3">
            <w:pPr>
              <w:spacing w:after="0"/>
            </w:pPr>
          </w:p>
        </w:tc>
        <w:tc>
          <w:tcPr>
            <w:tcW w:w="3402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765B09C" w14:textId="77777777" w:rsidR="001D71A3" w:rsidRPr="00123FC5" w:rsidRDefault="001D71A3">
            <w:pPr>
              <w:spacing w:after="0"/>
            </w:pPr>
          </w:p>
        </w:tc>
      </w:tr>
    </w:tbl>
    <w:p w14:paraId="39D4F374" w14:textId="77777777" w:rsidR="001D71A3" w:rsidRPr="00123FC5" w:rsidRDefault="00000000">
      <w:pPr>
        <w:pStyle w:val="FormHeading"/>
        <w:rPr>
          <w:lang w:val="pl-PL"/>
        </w:rPr>
      </w:pPr>
      <w:r w:rsidRPr="00123FC5">
        <w:rPr>
          <w:lang w:val="pl-PL"/>
        </w:rPr>
        <w:t>IV. Bezpłatne i ogólnodostępne bazy danych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079"/>
        <w:gridCol w:w="3387"/>
        <w:gridCol w:w="3390"/>
      </w:tblGrid>
      <w:tr w:rsidR="001D71A3" w:rsidRPr="00123FC5" w14:paraId="0E6E2CFA" w14:textId="77777777" w:rsidTr="00E71586">
        <w:trPr>
          <w:tblHeader/>
          <w:jc w:val="center"/>
        </w:trPr>
        <w:tc>
          <w:tcPr>
            <w:tcW w:w="3090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98C6F33" w14:textId="77777777" w:rsidR="001D71A3" w:rsidRPr="00123FC5" w:rsidRDefault="00000000">
            <w:pPr>
              <w:spacing w:after="0"/>
              <w:jc w:val="center"/>
            </w:pPr>
            <w:r w:rsidRPr="00123FC5">
              <w:rPr>
                <w:rFonts w:eastAsia="Times New Roman" w:cs="Times New Roman"/>
                <w:b/>
                <w:sz w:val="16"/>
              </w:rPr>
              <w:t>Dokument / informacja</w:t>
            </w:r>
          </w:p>
        </w:tc>
        <w:tc>
          <w:tcPr>
            <w:tcW w:w="3402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B92CAFF" w14:textId="77777777" w:rsidR="001D71A3" w:rsidRPr="00123FC5" w:rsidRDefault="00000000">
            <w:pPr>
              <w:spacing w:after="0"/>
              <w:jc w:val="center"/>
            </w:pPr>
            <w:r w:rsidRPr="00123FC5">
              <w:rPr>
                <w:rFonts w:eastAsia="Times New Roman" w:cs="Times New Roman"/>
                <w:b/>
                <w:sz w:val="16"/>
              </w:rPr>
              <w:t>Baza danych / adres</w:t>
            </w:r>
          </w:p>
        </w:tc>
        <w:tc>
          <w:tcPr>
            <w:tcW w:w="3402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9827FD1" w14:textId="77777777" w:rsidR="001D71A3" w:rsidRPr="00123FC5" w:rsidRDefault="00000000">
            <w:pPr>
              <w:spacing w:after="0"/>
              <w:jc w:val="center"/>
            </w:pPr>
            <w:r w:rsidRPr="00123FC5">
              <w:rPr>
                <w:rFonts w:eastAsia="Times New Roman" w:cs="Times New Roman"/>
                <w:b/>
                <w:sz w:val="16"/>
              </w:rPr>
              <w:t>Dane identyfikacyjne</w:t>
            </w:r>
          </w:p>
        </w:tc>
      </w:tr>
      <w:tr w:rsidR="001D71A3" w:rsidRPr="00123FC5" w14:paraId="37380D5F" w14:textId="77777777" w:rsidTr="00E71586">
        <w:trPr>
          <w:jc w:val="center"/>
        </w:trPr>
        <w:tc>
          <w:tcPr>
            <w:tcW w:w="3090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3C02134" w14:textId="77777777" w:rsidR="001D71A3" w:rsidRPr="00123FC5" w:rsidRDefault="001D71A3">
            <w:pPr>
              <w:spacing w:after="0"/>
            </w:pPr>
          </w:p>
        </w:tc>
        <w:tc>
          <w:tcPr>
            <w:tcW w:w="3402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CC68C13" w14:textId="77777777" w:rsidR="001D71A3" w:rsidRPr="00123FC5" w:rsidRDefault="001D71A3">
            <w:pPr>
              <w:spacing w:after="0"/>
            </w:pPr>
          </w:p>
        </w:tc>
        <w:tc>
          <w:tcPr>
            <w:tcW w:w="3402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7F899FC" w14:textId="77777777" w:rsidR="001D71A3" w:rsidRPr="00123FC5" w:rsidRDefault="001D71A3">
            <w:pPr>
              <w:spacing w:after="0"/>
            </w:pPr>
          </w:p>
        </w:tc>
      </w:tr>
      <w:tr w:rsidR="001D71A3" w:rsidRPr="00123FC5" w14:paraId="4CFE8E1C" w14:textId="77777777" w:rsidTr="00E71586">
        <w:trPr>
          <w:jc w:val="center"/>
        </w:trPr>
        <w:tc>
          <w:tcPr>
            <w:tcW w:w="3090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C65D185" w14:textId="77777777" w:rsidR="001D71A3" w:rsidRPr="00123FC5" w:rsidRDefault="001D71A3">
            <w:pPr>
              <w:spacing w:after="0"/>
            </w:pPr>
          </w:p>
        </w:tc>
        <w:tc>
          <w:tcPr>
            <w:tcW w:w="3402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923DD9D" w14:textId="77777777" w:rsidR="001D71A3" w:rsidRPr="00123FC5" w:rsidRDefault="001D71A3">
            <w:pPr>
              <w:spacing w:after="0"/>
            </w:pPr>
          </w:p>
        </w:tc>
        <w:tc>
          <w:tcPr>
            <w:tcW w:w="3402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FF9CB72" w14:textId="77777777" w:rsidR="001D71A3" w:rsidRPr="00123FC5" w:rsidRDefault="001D71A3">
            <w:pPr>
              <w:spacing w:after="0"/>
            </w:pPr>
          </w:p>
        </w:tc>
      </w:tr>
    </w:tbl>
    <w:p w14:paraId="5C9E9CC4" w14:textId="77777777" w:rsidR="001D71A3" w:rsidRDefault="00000000">
      <w:r w:rsidRPr="00123FC5">
        <w:rPr>
          <w:rFonts w:eastAsia="Times New Roman" w:cs="Times New Roman"/>
          <w:i/>
          <w:sz w:val="15"/>
        </w:rPr>
        <w:t>Dokument należy podpisać przez osobę/osoby uprawnione do reprezentowania podmiotu składającego oświadczenie, w formie wymaganej w SWZ.</w:t>
      </w:r>
    </w:p>
    <w:sectPr w:rsidR="001D71A3" w:rsidSect="00034616">
      <w:headerReference w:type="default" r:id="rId8"/>
      <w:footerReference w:type="default" r:id="rId9"/>
      <w:pgSz w:w="11906" w:h="16838"/>
      <w:pgMar w:top="850" w:right="1020" w:bottom="850" w:left="102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A3682" w14:textId="77777777" w:rsidR="00916779" w:rsidRPr="00123FC5" w:rsidRDefault="00916779">
      <w:pPr>
        <w:spacing w:after="0"/>
      </w:pPr>
      <w:r w:rsidRPr="00123FC5">
        <w:separator/>
      </w:r>
    </w:p>
  </w:endnote>
  <w:endnote w:type="continuationSeparator" w:id="0">
    <w:p w14:paraId="57C935F9" w14:textId="77777777" w:rsidR="00916779" w:rsidRPr="00123FC5" w:rsidRDefault="00916779">
      <w:pPr>
        <w:spacing w:after="0"/>
      </w:pPr>
      <w:r w:rsidRPr="00123FC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3BB27" w14:textId="77777777" w:rsidR="001D71A3" w:rsidRPr="00123FC5" w:rsidRDefault="00000000">
    <w:pPr>
      <w:pStyle w:val="Stopka"/>
      <w:jc w:val="center"/>
    </w:pPr>
    <w:r>
      <w:t xml:space="preserve">MT.2370.02.2026 | Załącznik nr 2 do SWZ | 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28D6D" w14:textId="77777777" w:rsidR="00916779" w:rsidRPr="00123FC5" w:rsidRDefault="00916779">
      <w:pPr>
        <w:spacing w:after="0"/>
      </w:pPr>
      <w:r w:rsidRPr="00123FC5">
        <w:separator/>
      </w:r>
    </w:p>
  </w:footnote>
  <w:footnote w:type="continuationSeparator" w:id="0">
    <w:p w14:paraId="780DD667" w14:textId="77777777" w:rsidR="00916779" w:rsidRPr="00123FC5" w:rsidRDefault="00916779">
      <w:pPr>
        <w:spacing w:after="0"/>
      </w:pPr>
      <w:r w:rsidRPr="00123FC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3C0F3" w14:textId="77777777" w:rsidR="001D71A3" w:rsidRPr="00123FC5" w:rsidRDefault="00000000">
    <w:pPr>
      <w:pStyle w:val="Nagwek"/>
      <w:jc w:val="right"/>
    </w:pPr>
    <w:r w:rsidRPr="00123FC5">
      <w:rPr>
        <w:rFonts w:eastAsia="Times New Roman" w:cs="Times New Roman"/>
        <w:sz w:val="15"/>
      </w:rPr>
      <w:t>Załącznik nr 2 do SWZ</w:t>
    </w:r>
    <w:r w:rsidRPr="00123FC5">
      <w:rPr>
        <w:rFonts w:eastAsia="Times New Roman" w:cs="Times New Roman"/>
        <w:sz w:val="15"/>
      </w:rPr>
      <w:br/>
      <w:t>MT.2370.02.2026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59885877">
    <w:abstractNumId w:val="8"/>
  </w:num>
  <w:num w:numId="2" w16cid:durableId="72512007">
    <w:abstractNumId w:val="6"/>
  </w:num>
  <w:num w:numId="3" w16cid:durableId="152796754">
    <w:abstractNumId w:val="5"/>
  </w:num>
  <w:num w:numId="4" w16cid:durableId="1364402655">
    <w:abstractNumId w:val="4"/>
  </w:num>
  <w:num w:numId="5" w16cid:durableId="1401752239">
    <w:abstractNumId w:val="7"/>
  </w:num>
  <w:num w:numId="6" w16cid:durableId="438766257">
    <w:abstractNumId w:val="3"/>
  </w:num>
  <w:num w:numId="7" w16cid:durableId="1692413238">
    <w:abstractNumId w:val="2"/>
  </w:num>
  <w:num w:numId="8" w16cid:durableId="622268464">
    <w:abstractNumId w:val="1"/>
  </w:num>
  <w:num w:numId="9" w16cid:durableId="632371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20AD0"/>
    <w:rsid w:val="00034616"/>
    <w:rsid w:val="0006063C"/>
    <w:rsid w:val="000A2DD1"/>
    <w:rsid w:val="00123FC5"/>
    <w:rsid w:val="0015074B"/>
    <w:rsid w:val="001D71A3"/>
    <w:rsid w:val="0029639D"/>
    <w:rsid w:val="00326F90"/>
    <w:rsid w:val="00556768"/>
    <w:rsid w:val="007C36C9"/>
    <w:rsid w:val="00857C41"/>
    <w:rsid w:val="00916779"/>
    <w:rsid w:val="00AA1D8D"/>
    <w:rsid w:val="00B47730"/>
    <w:rsid w:val="00BB1952"/>
    <w:rsid w:val="00CB0664"/>
    <w:rsid w:val="00E71586"/>
    <w:rsid w:val="00EE6D8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86F499"/>
  <w14:defaultImageDpi w14:val="300"/>
  <w15:docId w15:val="{3D56CEFF-114E-400E-BE42-A09E26173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40" w:line="240" w:lineRule="auto"/>
    </w:pPr>
    <w:rPr>
      <w:rFonts w:ascii="Times New Roman" w:hAnsi="Times New Roman"/>
      <w:sz w:val="18"/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rPr>
      <w:b/>
      <w:bCs/>
      <w:color w:val="4F81BD" w:themeColor="accent1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FormHeading">
    <w:name w:val="FormHeading"/>
    <w:pPr>
      <w:spacing w:before="100" w:after="60"/>
    </w:pPr>
    <w:rPr>
      <w:rFonts w:ascii="Times New Roman" w:hAnsi="Times New Roman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434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3033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Komenda Miejska PSP Legnica</cp:lastModifiedBy>
  <cp:revision>7</cp:revision>
  <dcterms:created xsi:type="dcterms:W3CDTF">2026-08-26T08:15:00Z</dcterms:created>
  <dcterms:modified xsi:type="dcterms:W3CDTF">2026-08-27T08:11:00Z</dcterms:modified>
  <cp:category/>
</cp:coreProperties>
</file>